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28" w:rsidRDefault="0010150F" w:rsidP="000F4628">
      <w:pPr>
        <w:pStyle w:val="ab"/>
        <w:rPr>
          <w:rFonts w:ascii="Times New Roman" w:hAnsi="Times New Roman" w:cs="Times New Roman"/>
          <w:b/>
          <w:i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/>
          <w:spacing w:val="-3"/>
          <w:sz w:val="28"/>
          <w:szCs w:val="28"/>
          <w:lang w:eastAsia="ru-RU"/>
        </w:rPr>
        <w:drawing>
          <wp:inline distT="0" distB="0" distL="0" distR="0">
            <wp:extent cx="6810103" cy="9639300"/>
            <wp:effectExtent l="19050" t="0" r="0" b="0"/>
            <wp:docPr id="1" name="Рисунок 1" descr="C:\Users\Валера\Desktop\20211229_102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20211229_1021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103" cy="963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628" w:rsidRDefault="000F4628" w:rsidP="000F4628">
      <w:pPr>
        <w:pStyle w:val="ab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09120D" w:rsidRPr="0009120D" w:rsidRDefault="0009120D" w:rsidP="0009120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09120D">
        <w:rPr>
          <w:rFonts w:ascii="Times New Roman" w:hAnsi="Times New Roman"/>
          <w:b/>
          <w:sz w:val="24"/>
          <w:szCs w:val="24"/>
        </w:rPr>
        <w:t>Ан</w:t>
      </w:r>
      <w:r w:rsidR="001A3265">
        <w:rPr>
          <w:rFonts w:ascii="Times New Roman" w:hAnsi="Times New Roman"/>
          <w:b/>
          <w:sz w:val="24"/>
          <w:szCs w:val="24"/>
        </w:rPr>
        <w:t xml:space="preserve">нотация к программе внеурочной </w:t>
      </w:r>
      <w:r w:rsidRPr="0009120D">
        <w:rPr>
          <w:rFonts w:ascii="Times New Roman" w:hAnsi="Times New Roman"/>
          <w:b/>
          <w:sz w:val="24"/>
          <w:szCs w:val="24"/>
        </w:rPr>
        <w:t xml:space="preserve">деятельности кружка  « </w:t>
      </w:r>
      <w:proofErr w:type="spellStart"/>
      <w:r w:rsidRPr="0009120D">
        <w:rPr>
          <w:rFonts w:ascii="Times New Roman" w:hAnsi="Times New Roman"/>
          <w:b/>
          <w:sz w:val="24"/>
          <w:szCs w:val="24"/>
        </w:rPr>
        <w:t>Здоровейка</w:t>
      </w:r>
      <w:proofErr w:type="spellEnd"/>
      <w:r w:rsidRPr="0009120D">
        <w:rPr>
          <w:rFonts w:ascii="Times New Roman" w:hAnsi="Times New Roman"/>
          <w:b/>
          <w:sz w:val="24"/>
          <w:szCs w:val="24"/>
        </w:rPr>
        <w:t>»</w:t>
      </w:r>
    </w:p>
    <w:p w:rsidR="0009120D" w:rsidRDefault="0009120D" w:rsidP="0009120D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9120D">
        <w:rPr>
          <w:rFonts w:ascii="Times New Roman" w:hAnsi="Times New Roman"/>
          <w:sz w:val="24"/>
          <w:szCs w:val="24"/>
        </w:rPr>
        <w:t xml:space="preserve">    Программа внеурочной деятельности по направлению «</w:t>
      </w:r>
      <w:proofErr w:type="spellStart"/>
      <w:r w:rsidRPr="0009120D">
        <w:rPr>
          <w:rFonts w:ascii="Times New Roman" w:hAnsi="Times New Roman"/>
          <w:sz w:val="24"/>
          <w:szCs w:val="24"/>
        </w:rPr>
        <w:t>Здоровейка</w:t>
      </w:r>
      <w:proofErr w:type="spellEnd"/>
      <w:r w:rsidRPr="0009120D">
        <w:rPr>
          <w:rFonts w:ascii="Times New Roman" w:hAnsi="Times New Roman"/>
          <w:sz w:val="24"/>
          <w:szCs w:val="24"/>
        </w:rPr>
        <w:t>» включает в себя знания, установки, личностные ориентиры и нормы поведения, обеспечивающие сохранение и укрепление физического и психического здоровья. Данная программа является комплексной программой по формированию культуры здоровья обучающихся, способствующая познавательному и эмоциональному развитию ребенка. Она может рассматриваться как одна из ступеней к формированию культуры здоровья и неотъемлемой частью всего воспитательно-образовательного процесса в школе. Основная идея программы заключается 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ab/>
        <w:t>Здоровье, в свою очередь, является основным фактором, определяющим эффективность обучения. Только здоровый ребёнок способен успешно и в полной мере овладеть школьной программой. Нарушение здоровья приводит к трудностям в обучении. В связи с этим перед школой стоят сразу две задачи:</w:t>
      </w:r>
    </w:p>
    <w:p w:rsidR="0009120D" w:rsidRPr="00945E75" w:rsidRDefault="0009120D" w:rsidP="0009120D">
      <w:pPr>
        <w:numPr>
          <w:ilvl w:val="0"/>
          <w:numId w:val="2"/>
        </w:numPr>
        <w:spacing w:after="0"/>
        <w:ind w:left="-142" w:firstLine="0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сохранить, поддержать и укрепить тот уровень здоровья, с которым ребёнок приходит в образовательное учреждение;</w:t>
      </w:r>
    </w:p>
    <w:p w:rsidR="0009120D" w:rsidRPr="00945E75" w:rsidRDefault="0009120D" w:rsidP="0009120D">
      <w:pPr>
        <w:numPr>
          <w:ilvl w:val="0"/>
          <w:numId w:val="2"/>
        </w:numPr>
        <w:spacing w:after="0"/>
        <w:ind w:left="-142" w:firstLine="0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воспитать у него ценностное отношение к собственному здоровью.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945E75">
        <w:rPr>
          <w:rFonts w:ascii="Times New Roman" w:hAnsi="Times New Roman"/>
          <w:bCs/>
          <w:sz w:val="24"/>
          <w:szCs w:val="24"/>
        </w:rPr>
        <w:t>Программа кружка «</w:t>
      </w:r>
      <w:proofErr w:type="spellStart"/>
      <w:r w:rsidRPr="00945E75">
        <w:rPr>
          <w:rFonts w:ascii="Times New Roman" w:hAnsi="Times New Roman"/>
          <w:bCs/>
          <w:sz w:val="24"/>
          <w:szCs w:val="24"/>
        </w:rPr>
        <w:t>Здоровейка</w:t>
      </w:r>
      <w:proofErr w:type="spellEnd"/>
      <w:r w:rsidRPr="00945E75">
        <w:rPr>
          <w:rFonts w:ascii="Times New Roman" w:hAnsi="Times New Roman"/>
          <w:bCs/>
          <w:sz w:val="24"/>
          <w:szCs w:val="24"/>
        </w:rPr>
        <w:t>» направлена на решение этих задач.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b/>
          <w:bCs/>
          <w:i/>
          <w:sz w:val="24"/>
          <w:szCs w:val="24"/>
        </w:rPr>
        <w:t xml:space="preserve">Цель: </w:t>
      </w:r>
      <w:r w:rsidRPr="00945E75">
        <w:rPr>
          <w:rFonts w:ascii="Times New Roman" w:hAnsi="Times New Roman"/>
          <w:sz w:val="24"/>
          <w:szCs w:val="24"/>
        </w:rPr>
        <w:t>формирование ценностного отношения к своему здоровью и здоровому образу жизни.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b/>
          <w:i/>
          <w:sz w:val="24"/>
          <w:szCs w:val="24"/>
        </w:rPr>
      </w:pPr>
      <w:r w:rsidRPr="00945E75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1. Способствовать развитию потребности в здоровом образе жизни.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Обучить учащихся </w:t>
      </w:r>
      <w:r w:rsidRPr="00945E75">
        <w:rPr>
          <w:rFonts w:ascii="Times New Roman" w:hAnsi="Times New Roman"/>
          <w:sz w:val="24"/>
          <w:szCs w:val="24"/>
        </w:rPr>
        <w:t>приёмам по профилактике простудных заболеваний.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3. Расширить гигиенические знания и навыки учащихся.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 xml:space="preserve">4. Обеспечить возможность удовлетворения потребности в движении у 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младших школьников для нормального развития и профилактики умственного утомления.</w:t>
      </w:r>
    </w:p>
    <w:p w:rsidR="0009120D" w:rsidRPr="00945E75" w:rsidRDefault="0009120D" w:rsidP="0009120D">
      <w:pPr>
        <w:spacing w:after="0"/>
        <w:ind w:left="-142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5. Обучить учащихся приёмам по предупреждению детского травматизма.</w:t>
      </w:r>
    </w:p>
    <w:p w:rsidR="00E3687F" w:rsidRDefault="0009120D" w:rsidP="00E3687F">
      <w:pPr>
        <w:spacing w:after="160" w:line="259" w:lineRule="auto"/>
        <w:ind w:left="-142"/>
        <w:rPr>
          <w:rFonts w:ascii="Times New Roman" w:hAnsi="Times New Roman"/>
          <w:bCs/>
          <w:sz w:val="24"/>
          <w:szCs w:val="24"/>
        </w:rPr>
      </w:pPr>
      <w:r w:rsidRPr="00945E75">
        <w:rPr>
          <w:rFonts w:ascii="Times New Roman" w:hAnsi="Times New Roman"/>
          <w:bCs/>
          <w:sz w:val="24"/>
          <w:szCs w:val="24"/>
        </w:rPr>
        <w:t xml:space="preserve">    Программа кру</w:t>
      </w:r>
      <w:r w:rsidR="001A3265">
        <w:rPr>
          <w:rFonts w:ascii="Times New Roman" w:hAnsi="Times New Roman"/>
          <w:bCs/>
          <w:sz w:val="24"/>
          <w:szCs w:val="24"/>
        </w:rPr>
        <w:t>жка «</w:t>
      </w:r>
      <w:proofErr w:type="spellStart"/>
      <w:r w:rsidR="001A3265">
        <w:rPr>
          <w:rFonts w:ascii="Times New Roman" w:hAnsi="Times New Roman"/>
          <w:bCs/>
          <w:sz w:val="24"/>
          <w:szCs w:val="24"/>
        </w:rPr>
        <w:t>Здоровейка</w:t>
      </w:r>
      <w:proofErr w:type="spellEnd"/>
      <w:r w:rsidR="001A3265">
        <w:rPr>
          <w:rFonts w:ascii="Times New Roman" w:hAnsi="Times New Roman"/>
          <w:bCs/>
          <w:sz w:val="24"/>
          <w:szCs w:val="24"/>
        </w:rPr>
        <w:t>» рассчитана на 4</w:t>
      </w:r>
      <w:bookmarkStart w:id="0" w:name="_GoBack"/>
      <w:bookmarkEnd w:id="0"/>
      <w:r w:rsidRPr="00945E75">
        <w:rPr>
          <w:rFonts w:ascii="Times New Roman" w:hAnsi="Times New Roman"/>
          <w:bCs/>
          <w:sz w:val="24"/>
          <w:szCs w:val="24"/>
        </w:rPr>
        <w:t xml:space="preserve"> года обучения для учащихся 1-4 классов по 1 часу в неделю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8116F" w:rsidRDefault="0009120D" w:rsidP="00B8116F">
      <w:pPr>
        <w:spacing w:after="0" w:line="240" w:lineRule="auto"/>
        <w:ind w:left="-426"/>
        <w:jc w:val="both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B8116F" w:rsidRPr="00945E7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45E75" w:rsidRPr="00945E75" w:rsidRDefault="00945E75" w:rsidP="00B8116F">
      <w:pPr>
        <w:spacing w:after="0" w:line="240" w:lineRule="auto"/>
        <w:ind w:left="-426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B8116F" w:rsidRPr="00945E75" w:rsidRDefault="001426DE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 xml:space="preserve">       </w:t>
      </w:r>
      <w:r w:rsidR="00B8116F" w:rsidRPr="00945E75">
        <w:rPr>
          <w:rFonts w:ascii="Times New Roman" w:hAnsi="Times New Roman"/>
          <w:sz w:val="24"/>
          <w:szCs w:val="24"/>
        </w:rPr>
        <w:t xml:space="preserve">Одним из приоритетных направлений нашего государства и современного образования становится укрепление здоровья нации и особенно подрастающего поколения. 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Здоровье подразумевает не только отсутствие болезни и физических дефектов. Это состояние полного физического, психического и социального благополучия. На развитие и состояние здоровья детей оказывают влияние ряд факторов. Основным фактором, формирующим здоровье учащегося, является его образ жизни, в который входят следующие составляющие: питание, физическая активность, отношение к вредным привычкам, психологический микроклимат, ответственность за сохранение собственного здоровья.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ab/>
        <w:t>Здоровье, в свою очередь, является основным фактором, определяющим эффективность обучения. Только здоровый ребёнок способен успешно и в полной мере овладеть школьной программой. Нарушение здоровья приводит к трудностям в обучении. В связи с этим перед школой стоят сразу две задачи:</w:t>
      </w:r>
    </w:p>
    <w:p w:rsidR="00B8116F" w:rsidRPr="00945E75" w:rsidRDefault="00B8116F" w:rsidP="00945E75">
      <w:pPr>
        <w:numPr>
          <w:ilvl w:val="0"/>
          <w:numId w:val="2"/>
        </w:numPr>
        <w:spacing w:after="0"/>
        <w:ind w:left="-426" w:firstLine="0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сохранить, поддержать и укрепить тот уровень здоровья, с которым ребёнок приходит в образовательное учреждение;</w:t>
      </w:r>
    </w:p>
    <w:p w:rsidR="00B8116F" w:rsidRPr="00945E75" w:rsidRDefault="00B8116F" w:rsidP="00945E75">
      <w:pPr>
        <w:numPr>
          <w:ilvl w:val="0"/>
          <w:numId w:val="2"/>
        </w:numPr>
        <w:spacing w:after="0"/>
        <w:ind w:left="-426" w:firstLine="0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воспитать у него ценностное отношение к собственному здоровью.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945E75">
        <w:rPr>
          <w:rFonts w:ascii="Times New Roman" w:hAnsi="Times New Roman"/>
          <w:bCs/>
          <w:sz w:val="24"/>
          <w:szCs w:val="24"/>
        </w:rPr>
        <w:lastRenderedPageBreak/>
        <w:t>Программа кружка «Здоровейка» направлена на решение этих задач.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b/>
          <w:bCs/>
          <w:i/>
          <w:sz w:val="24"/>
          <w:szCs w:val="24"/>
        </w:rPr>
        <w:t xml:space="preserve">Цель: </w:t>
      </w:r>
      <w:r w:rsidRPr="00945E75">
        <w:rPr>
          <w:rFonts w:ascii="Times New Roman" w:hAnsi="Times New Roman"/>
          <w:sz w:val="24"/>
          <w:szCs w:val="24"/>
        </w:rPr>
        <w:t>формирование ценностного отношения к своему здоровью и здоровому образу жизни.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b/>
          <w:i/>
          <w:sz w:val="24"/>
          <w:szCs w:val="24"/>
        </w:rPr>
      </w:pPr>
      <w:r w:rsidRPr="00945E75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1. Способствовать развитию потребности в здоровом образе жизни.</w:t>
      </w:r>
    </w:p>
    <w:p w:rsidR="00B8116F" w:rsidRPr="00945E75" w:rsidRDefault="00945E75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Обучить учащихся </w:t>
      </w:r>
      <w:r w:rsidR="00B8116F" w:rsidRPr="00945E75">
        <w:rPr>
          <w:rFonts w:ascii="Times New Roman" w:hAnsi="Times New Roman"/>
          <w:sz w:val="24"/>
          <w:szCs w:val="24"/>
        </w:rPr>
        <w:t>приёмам по профилактике простудных заболеваний.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3. Расширить гигиенические знания и навыки учащихся.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 xml:space="preserve">4. Обеспечить возможность удовлетворения потребности в движении у 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младших школьников для нормального развития и профилактики умственного утомления.</w:t>
      </w:r>
    </w:p>
    <w:p w:rsidR="00B8116F" w:rsidRPr="00945E75" w:rsidRDefault="00B8116F" w:rsidP="00945E75">
      <w:pPr>
        <w:spacing w:after="0"/>
        <w:ind w:left="-426"/>
        <w:jc w:val="both"/>
        <w:outlineLvl w:val="1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5. Обучить учащихся приёмам по предупреждению детского травматизма.</w:t>
      </w:r>
    </w:p>
    <w:p w:rsidR="00B8116F" w:rsidRPr="00945E75" w:rsidRDefault="00202C0F" w:rsidP="00945E75">
      <w:pPr>
        <w:spacing w:after="0"/>
        <w:ind w:left="-426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945E75">
        <w:rPr>
          <w:rFonts w:ascii="Times New Roman" w:hAnsi="Times New Roman"/>
          <w:bCs/>
          <w:sz w:val="24"/>
          <w:szCs w:val="24"/>
        </w:rPr>
        <w:t xml:space="preserve">    </w:t>
      </w:r>
      <w:r w:rsidR="00B8116F" w:rsidRPr="00945E75">
        <w:rPr>
          <w:rFonts w:ascii="Times New Roman" w:hAnsi="Times New Roman"/>
          <w:bCs/>
          <w:sz w:val="24"/>
          <w:szCs w:val="24"/>
        </w:rPr>
        <w:t xml:space="preserve">Программа кружка «Здоровейка» рассчитана на 3 года обучения для учащихся 1-4 классов по 1 часу в неделю. </w:t>
      </w:r>
    </w:p>
    <w:p w:rsidR="00B8116F" w:rsidRPr="00945E75" w:rsidRDefault="00202C0F" w:rsidP="00945E75">
      <w:pPr>
        <w:spacing w:after="0"/>
        <w:ind w:left="-284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D61C4" w:rsidRPr="00945E75">
        <w:rPr>
          <w:rFonts w:ascii="Times New Roman" w:eastAsia="Times New Roman" w:hAnsi="Times New Roman"/>
          <w:sz w:val="24"/>
          <w:szCs w:val="24"/>
          <w:lang w:eastAsia="ru-RU"/>
        </w:rPr>
        <w:t>Данная программа занятий составлена для учащихся 1 - 4 классов начальной школы.</w:t>
      </w:r>
      <w:r w:rsidR="00AD61C4" w:rsidRPr="00945E7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="00B8116F" w:rsidRPr="00945E75">
        <w:rPr>
          <w:rFonts w:ascii="Times New Roman" w:eastAsia="Times New Roman" w:hAnsi="Times New Roman"/>
          <w:iCs/>
          <w:sz w:val="24"/>
          <w:szCs w:val="24"/>
          <w:lang w:eastAsia="ar-SA"/>
        </w:rPr>
        <w:t>В ходе изучения основных разделов программы кружка «Здоровейка» ученики научатся:</w:t>
      </w:r>
    </w:p>
    <w:p w:rsidR="00B8116F" w:rsidRPr="00945E75" w:rsidRDefault="00B8116F" w:rsidP="00945E75">
      <w:pPr>
        <w:pStyle w:val="2"/>
        <w:spacing w:line="276" w:lineRule="auto"/>
        <w:ind w:left="-284" w:right="0"/>
        <w:jc w:val="left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составлять режим дня;</w:t>
      </w:r>
    </w:p>
    <w:p w:rsidR="00B8116F" w:rsidRPr="00945E75" w:rsidRDefault="00B8116F" w:rsidP="00945E75">
      <w:pPr>
        <w:pStyle w:val="2"/>
        <w:spacing w:line="276" w:lineRule="auto"/>
        <w:ind w:left="-284" w:right="0"/>
        <w:jc w:val="left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соблюдать гигиену зубов, ротовой полости, кожи;</w:t>
      </w:r>
    </w:p>
    <w:p w:rsidR="00B8116F" w:rsidRPr="00945E75" w:rsidRDefault="00B8116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управлять своими эмоциями;</w:t>
      </w:r>
    </w:p>
    <w:p w:rsidR="00B8116F" w:rsidRPr="00945E75" w:rsidRDefault="00B8116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выполнять упражнения для профилактики простудных заболеваний, сколиоза, плоскостопия;</w:t>
      </w:r>
    </w:p>
    <w:p w:rsidR="00B8116F" w:rsidRPr="00945E75" w:rsidRDefault="00B8116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включать в свой рацион питания полезные продукты;</w:t>
      </w:r>
    </w:p>
    <w:p w:rsidR="00B8116F" w:rsidRPr="00945E75" w:rsidRDefault="00B8116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соблюдать правила дорожного движения во время перехода дорог;</w:t>
      </w:r>
    </w:p>
    <w:p w:rsidR="00B8116F" w:rsidRPr="00945E75" w:rsidRDefault="00B8116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соблюдать правила пользования общественным транспортом;</w:t>
      </w:r>
    </w:p>
    <w:p w:rsidR="00B8116F" w:rsidRPr="00945E75" w:rsidRDefault="00B8116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соблюдать правила пожарной безопасности;</w:t>
      </w:r>
    </w:p>
    <w:p w:rsidR="00B8116F" w:rsidRPr="00945E75" w:rsidRDefault="00B8116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  <w:r w:rsidRPr="00945E75">
        <w:rPr>
          <w:rFonts w:eastAsia="Times New Roman" w:cs="Times New Roman"/>
          <w:iCs/>
          <w:lang w:val="ru-RU" w:eastAsia="ar-SA" w:bidi="ar-SA"/>
        </w:rPr>
        <w:t>- соблюдать правила техники безопасности в быту, в природе.</w:t>
      </w:r>
    </w:p>
    <w:p w:rsidR="00202C0F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Учитель при необходимости может изменять и дополнять содержание программы.</w:t>
      </w:r>
    </w:p>
    <w:p w:rsidR="00945E75" w:rsidRPr="00945E75" w:rsidRDefault="00945E75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B82" w:rsidRDefault="00EE1B82" w:rsidP="00945E75">
      <w:pPr>
        <w:pStyle w:val="a3"/>
        <w:tabs>
          <w:tab w:val="left" w:pos="1260"/>
          <w:tab w:val="left" w:pos="1620"/>
          <w:tab w:val="left" w:pos="1800"/>
          <w:tab w:val="left" w:pos="1980"/>
        </w:tabs>
        <w:spacing w:line="276" w:lineRule="auto"/>
        <w:ind w:left="-426" w:firstLine="0"/>
        <w:rPr>
          <w:b/>
          <w:bCs/>
          <w:sz w:val="24"/>
        </w:rPr>
      </w:pPr>
      <w:r w:rsidRPr="00945E75">
        <w:rPr>
          <w:b/>
          <w:bCs/>
          <w:sz w:val="24"/>
        </w:rPr>
        <w:t xml:space="preserve">Основные формы работы: </w:t>
      </w:r>
    </w:p>
    <w:p w:rsidR="00945E75" w:rsidRPr="00945E75" w:rsidRDefault="00945E75" w:rsidP="00945E75">
      <w:pPr>
        <w:pStyle w:val="a3"/>
        <w:tabs>
          <w:tab w:val="left" w:pos="1260"/>
          <w:tab w:val="left" w:pos="1620"/>
          <w:tab w:val="left" w:pos="1800"/>
          <w:tab w:val="left" w:pos="1980"/>
        </w:tabs>
        <w:spacing w:line="276" w:lineRule="auto"/>
        <w:ind w:left="-426" w:firstLine="0"/>
        <w:rPr>
          <w:b/>
          <w:sz w:val="24"/>
        </w:rPr>
      </w:pP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Занятия содержат познавательный материал, соответствующий возрастным особенностям детей в сочетании с практическими заданиями (тренинг, оздоровительные минутки, упражнения для глаз, для осанки, дыхательные упражнения и пр.) необходимыми для развития навыков ребенка.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Содержание занятий желательно наполнять сказочными и игровыми сюжетами и персонажами.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Программа включает в себя не только вопросы физического здоровья, но и вопросы духовного здоровья. Мало научить ребенка чистить зубы утром и вечером, делать зарядку и есть здоровую пищу. Надо, чтобы уже с раннего детства он учился любви к себе, к людям, к жизни. Только человек, живущий в гармонии с собой и с миром, будет действительно здоров.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Занятия с детьми могут быть разных видов: беседа, оздоровительные минутки, деловые игры («Скорая помощь», «Доктора природы», «Вопросы и ответы»), комплекс упражнений, общение с природой и др.</w:t>
      </w:r>
    </w:p>
    <w:p w:rsidR="00202C0F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Основными формами подачи материала могут быть разными: игра – путешествие, телепередача, сообщение доктора Айболита и т. п.</w:t>
      </w:r>
    </w:p>
    <w:p w:rsidR="003452D6" w:rsidRPr="003452D6" w:rsidRDefault="003452D6" w:rsidP="003452D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Занятия по программе </w:t>
      </w:r>
      <w:proofErr w:type="spellStart"/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Здоровейка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формирование установки на </w:t>
      </w:r>
      <w:proofErr w:type="spellStart"/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</w:t>
      </w:r>
      <w:proofErr w:type="spellEnd"/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ведение здорового образа жизни;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приобретение коммуникативных навыков: умение сотрудничать, нести ответственность за </w:t>
      </w:r>
      <w:proofErr w:type="spellStart"/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</w:t>
      </w:r>
      <w:proofErr w:type="spellEnd"/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принятые решения, самооценка и самоконтроль в отношении собственного здоровья;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обучение способам и приёмам сохранения и укрепления собственного здоровья;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викторина «Питание и здоровье»;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круглый стол «Моё здоровье в моих руках»;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мастер-класс «Утренняя </w:t>
      </w:r>
      <w:proofErr w:type="spellStart"/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гимнатика</w:t>
      </w:r>
      <w:proofErr w:type="spellEnd"/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тестирование «Правильно ли вы питаетесь?»;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практическое занятие по оказанию первой помощи;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анкетирование «Что мы знаем о здоровье?»;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подвижные игры;</w:t>
      </w:r>
    </w:p>
    <w:p w:rsidR="003452D6" w:rsidRPr="003452D6" w:rsidRDefault="003452D6" w:rsidP="003452D6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452D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спортивное состязание «весёлые старты».</w:t>
      </w:r>
    </w:p>
    <w:p w:rsidR="003452D6" w:rsidRPr="00945E75" w:rsidRDefault="003452D6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В начале занятия учитель дает детям необходимую информацию из области анатомии, гигиены, физиологии.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 Беседы включают вопросы гигиены, питания, закаливания, строения человека, ведение индивидуальной программы, паспорта здоровья; вопросы, связанные с факторами, укрепляющими и разрушающими здоровье, и т. д. В одной беседе могут быть затронуто одно или несколько направлений. В процессе игры дети учатся видеть в одном и том же явлении плохие и хорошие для их здоровья стороны. Эти игры «Хорошо – плохо» дают возможность постепенно подвести ребенка к мысли о противоречивости окружающего мира и научить его творчески решать свои жизненные задачи.</w:t>
      </w:r>
    </w:p>
    <w:p w:rsidR="00202C0F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 Оздоровительные паузы можно комбинировать, включая физические упражнения для осанки и несколько упражнений для глаз, рук или стоп и т. д.  Задача оздоровительных пауз – дать знания, выработать умения и навыки, </w:t>
      </w:r>
      <w:r w:rsidR="00EE1B82"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необходимые каждому ребенку </w:t>
      </w:r>
      <w:proofErr w:type="spellStart"/>
      <w:r w:rsidR="00EE1B82" w:rsidRPr="00945E75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укреплении</w:t>
      </w:r>
      <w:proofErr w:type="spellEnd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позвоночника, стоп, рук, для красивой осанки, снятия усталости, обретения спокойствия и равновесия и т. д.</w:t>
      </w:r>
    </w:p>
    <w:p w:rsidR="00945E75" w:rsidRDefault="00945E75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5E75" w:rsidRPr="00945E75" w:rsidRDefault="00945E75" w:rsidP="00945E75">
      <w:pPr>
        <w:pStyle w:val="ab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E75">
        <w:rPr>
          <w:rFonts w:ascii="Times New Roman" w:hAnsi="Times New Roman" w:cs="Times New Roman"/>
          <w:sz w:val="24"/>
          <w:szCs w:val="24"/>
        </w:rPr>
        <w:t xml:space="preserve">  Программа внеурочной деятельности по спортивно-оздоровительному направлению «</w:t>
      </w:r>
      <w:proofErr w:type="spellStart"/>
      <w:r w:rsidRPr="00945E75">
        <w:rPr>
          <w:rFonts w:ascii="Times New Roman" w:hAnsi="Times New Roman" w:cs="Times New Roman"/>
          <w:sz w:val="24"/>
          <w:szCs w:val="24"/>
        </w:rPr>
        <w:t>Здоровейка</w:t>
      </w:r>
      <w:proofErr w:type="spellEnd"/>
      <w:r w:rsidRPr="00945E75">
        <w:rPr>
          <w:rFonts w:ascii="Times New Roman" w:hAnsi="Times New Roman" w:cs="Times New Roman"/>
          <w:sz w:val="24"/>
          <w:szCs w:val="24"/>
        </w:rPr>
        <w:t xml:space="preserve">» состоит из четырёх частей:  </w:t>
      </w:r>
    </w:p>
    <w:p w:rsidR="00945E75" w:rsidRPr="00945E75" w:rsidRDefault="00945E75" w:rsidP="00945E75">
      <w:pPr>
        <w:pStyle w:val="ab"/>
        <w:numPr>
          <w:ilvl w:val="0"/>
          <w:numId w:val="15"/>
        </w:numPr>
        <w:tabs>
          <w:tab w:val="clear" w:pos="-1135"/>
          <w:tab w:val="num" w:pos="-77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E75">
        <w:rPr>
          <w:rFonts w:ascii="Times New Roman" w:hAnsi="Times New Roman" w:cs="Times New Roman"/>
          <w:sz w:val="24"/>
          <w:szCs w:val="24"/>
        </w:rPr>
        <w:t>1 год «Первые шаги к здоровью»: первичное ознакомление со здоровым образом жизни, формирование потребности в личной гигиене, ознакомление с витаминами и продуктами их содержащими.</w:t>
      </w:r>
    </w:p>
    <w:p w:rsidR="00945E75" w:rsidRPr="00945E75" w:rsidRDefault="00945E75" w:rsidP="00945E75">
      <w:pPr>
        <w:pStyle w:val="ab"/>
        <w:numPr>
          <w:ilvl w:val="0"/>
          <w:numId w:val="15"/>
        </w:numPr>
        <w:tabs>
          <w:tab w:val="clear" w:pos="-1135"/>
          <w:tab w:val="num" w:pos="-775"/>
        </w:tabs>
        <w:spacing w:line="276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945E75">
        <w:rPr>
          <w:rFonts w:ascii="Times New Roman" w:hAnsi="Times New Roman" w:cs="Times New Roman"/>
          <w:sz w:val="24"/>
          <w:szCs w:val="24"/>
        </w:rPr>
        <w:t>2  год «Если хочешь быть здоров»:</w:t>
      </w:r>
      <w:r w:rsidRPr="00945E7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культура питания и этикет, понятие об иммунитете, закаливающие процедуры, ознакомление с лекарственными и ядовитыми растениями нашего края.</w:t>
      </w:r>
    </w:p>
    <w:p w:rsidR="00945E75" w:rsidRPr="00945E75" w:rsidRDefault="00945E75" w:rsidP="00945E75">
      <w:pPr>
        <w:pStyle w:val="ab"/>
        <w:numPr>
          <w:ilvl w:val="0"/>
          <w:numId w:val="15"/>
        </w:numPr>
        <w:tabs>
          <w:tab w:val="clear" w:pos="-1135"/>
          <w:tab w:val="num" w:pos="-77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E75">
        <w:rPr>
          <w:rFonts w:ascii="Times New Roman" w:hAnsi="Times New Roman" w:cs="Times New Roman"/>
          <w:sz w:val="24"/>
          <w:szCs w:val="24"/>
        </w:rPr>
        <w:t>3 год  «По дорожкам здоровья»: интеллектуальные способности, личная гигиена и здоровье, понятие о микробах, вредные привычки и их профилактика, применение лекарственных растений в профилактических целях.</w:t>
      </w:r>
    </w:p>
    <w:p w:rsidR="00945E75" w:rsidRPr="00945E75" w:rsidRDefault="00945E75" w:rsidP="00945E75">
      <w:pPr>
        <w:pStyle w:val="ab"/>
        <w:numPr>
          <w:ilvl w:val="0"/>
          <w:numId w:val="15"/>
        </w:numPr>
        <w:tabs>
          <w:tab w:val="clear" w:pos="-1135"/>
          <w:tab w:val="num" w:pos="-77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E75">
        <w:rPr>
          <w:rFonts w:ascii="Times New Roman" w:hAnsi="Times New Roman" w:cs="Times New Roman"/>
          <w:sz w:val="24"/>
          <w:szCs w:val="24"/>
        </w:rPr>
        <w:t xml:space="preserve">4 год «Я, ты, он, она - мы здоровая семья»: формирование у обучающихся чувства ответственности за свое здоровье, мода и гигиена школьной одежды, профилактика вредных привычек, культура эмоций и чувств. </w:t>
      </w:r>
    </w:p>
    <w:p w:rsidR="00945E75" w:rsidRPr="00945E75" w:rsidRDefault="00945E75" w:rsidP="00945E75">
      <w:pPr>
        <w:pStyle w:val="ab"/>
        <w:spacing w:line="276" w:lineRule="auto"/>
        <w:ind w:firstLine="85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945E7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Содержание программы     </w:t>
      </w:r>
      <w:r w:rsidRPr="00945E75">
        <w:rPr>
          <w:rFonts w:ascii="Times New Roman" w:hAnsi="Times New Roman" w:cs="Times New Roman"/>
          <w:sz w:val="24"/>
          <w:szCs w:val="24"/>
        </w:rPr>
        <w:t>внеурочной деятельности по спортивно-оздоровительному направлению «</w:t>
      </w:r>
      <w:proofErr w:type="spellStart"/>
      <w:r w:rsidRPr="00945E75">
        <w:rPr>
          <w:rFonts w:ascii="Times New Roman" w:hAnsi="Times New Roman" w:cs="Times New Roman"/>
          <w:sz w:val="24"/>
          <w:szCs w:val="24"/>
        </w:rPr>
        <w:t>Здоровейка</w:t>
      </w:r>
      <w:proofErr w:type="spellEnd"/>
      <w:r w:rsidRPr="00945E75">
        <w:rPr>
          <w:rFonts w:ascii="Times New Roman" w:hAnsi="Times New Roman" w:cs="Times New Roman"/>
          <w:sz w:val="24"/>
          <w:szCs w:val="24"/>
        </w:rPr>
        <w:t>» отражает социальную, психологическую и соматическую характеристику здоровья. Реализация данной программы в рамках внеурочной деятельности соответствует предельно допустимой нагрузке обучающихся начальной школы.</w:t>
      </w:r>
      <w:r w:rsidRPr="00945E7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</w:t>
      </w:r>
    </w:p>
    <w:p w:rsidR="00945E75" w:rsidRPr="00945E75" w:rsidRDefault="00945E75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5CF2" w:rsidRPr="00945E75" w:rsidRDefault="002D5CF2" w:rsidP="00945E7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5CF2" w:rsidRPr="00945E75" w:rsidRDefault="002D5CF2" w:rsidP="00945E7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освоения обучающимися программы внеурочной деятельности</w:t>
      </w: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945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у обучающихся формируются познавательные, личностные, регулятивные, коммуникативные универсальные учебные действия.</w:t>
      </w: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Основная образовательная программа учреждения предусматривает достижение следующих результатов образования:</w:t>
      </w:r>
    </w:p>
    <w:p w:rsidR="002D5CF2" w:rsidRPr="00945E75" w:rsidRDefault="002D5CF2" w:rsidP="00945E75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личностные результаты — готовность и способность обучающихся к саморазвитию, </w:t>
      </w:r>
      <w:proofErr w:type="spellStart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 российской, гражданской идентичности; </w:t>
      </w:r>
    </w:p>
    <w:p w:rsidR="002D5CF2" w:rsidRPr="00945E75" w:rsidRDefault="002D5CF2" w:rsidP="00945E75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— освоенные обучающимися универсальные учебные действия (познавательные, регулятивные и коммуникативные);</w:t>
      </w:r>
    </w:p>
    <w:p w:rsidR="002D5CF2" w:rsidRPr="00945E75" w:rsidRDefault="002D5CF2" w:rsidP="00945E75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Личностными результатами программы внеурочной деятельности по спортивно-оздоровител</w:t>
      </w:r>
      <w:r w:rsidR="00EE1B82" w:rsidRPr="00945E75">
        <w:rPr>
          <w:rFonts w:ascii="Times New Roman" w:eastAsia="Times New Roman" w:hAnsi="Times New Roman"/>
          <w:sz w:val="24"/>
          <w:szCs w:val="24"/>
          <w:lang w:eastAsia="ru-RU"/>
        </w:rPr>
        <w:t>ьному направлению «</w:t>
      </w:r>
      <w:proofErr w:type="spellStart"/>
      <w:r w:rsidR="00EE1B82" w:rsidRPr="00945E75">
        <w:rPr>
          <w:rFonts w:ascii="Times New Roman" w:eastAsia="Times New Roman" w:hAnsi="Times New Roman"/>
          <w:sz w:val="24"/>
          <w:szCs w:val="24"/>
          <w:lang w:eastAsia="ru-RU"/>
        </w:rPr>
        <w:t>Здоровейка</w:t>
      </w:r>
      <w:proofErr w:type="spellEnd"/>
      <w:r w:rsidR="00EE1B82"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является формирование следующих умений:</w:t>
      </w:r>
    </w:p>
    <w:p w:rsidR="002D5CF2" w:rsidRPr="00945E75" w:rsidRDefault="002D5CF2" w:rsidP="00945E75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Определять 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высказывать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руководством учителя самые простые и общие для всех людей правила поведения при сотрудничестве (этические нормы);</w:t>
      </w:r>
    </w:p>
    <w:p w:rsidR="002D5CF2" w:rsidRPr="00945E75" w:rsidRDefault="002D5CF2" w:rsidP="00945E75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делать выбор,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поддержке других участников группы и педагога, как поступить.</w:t>
      </w: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Метапредметными</w:t>
      </w:r>
      <w:proofErr w:type="spellEnd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результатами программы внеурочной деятельности по спортивно-оздоровительному направлению «</w:t>
      </w:r>
      <w:proofErr w:type="spellStart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Здоровейка</w:t>
      </w:r>
      <w:proofErr w:type="spellEnd"/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» - является формирование следующих универсальных учебных действий (УУД):</w:t>
      </w:r>
    </w:p>
    <w:p w:rsidR="002D5CF2" w:rsidRPr="00945E75" w:rsidRDefault="002D5CF2" w:rsidP="00945E75">
      <w:pPr>
        <w:numPr>
          <w:ilvl w:val="0"/>
          <w:numId w:val="7"/>
        </w:numPr>
        <w:tabs>
          <w:tab w:val="clear" w:pos="360"/>
          <w:tab w:val="num" w:pos="0"/>
        </w:tabs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Регулятивные УУД:</w:t>
      </w:r>
    </w:p>
    <w:p w:rsidR="002D5CF2" w:rsidRPr="00945E75" w:rsidRDefault="002D5CF2" w:rsidP="00945E75">
      <w:pPr>
        <w:numPr>
          <w:ilvl w:val="0"/>
          <w:numId w:val="12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Определять </w:t>
      </w:r>
      <w:r w:rsidRPr="00945E75">
        <w:rPr>
          <w:rFonts w:ascii="Times New Roman" w:eastAsia="Times New Roman" w:hAnsi="Times New Roman"/>
          <w:i/>
          <w:sz w:val="24"/>
          <w:szCs w:val="24"/>
          <w:lang w:eastAsia="ru-RU"/>
        </w:rPr>
        <w:t>и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формулировать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цель деятельности на уроке с помощью учителя.</w:t>
      </w:r>
    </w:p>
    <w:p w:rsidR="002D5CF2" w:rsidRPr="00945E75" w:rsidRDefault="002D5CF2" w:rsidP="00945E75">
      <w:pPr>
        <w:numPr>
          <w:ilvl w:val="0"/>
          <w:numId w:val="12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Проговаривать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последовательность действий на уроке.</w:t>
      </w:r>
    </w:p>
    <w:p w:rsidR="002D5CF2" w:rsidRPr="00945E75" w:rsidRDefault="002D5CF2" w:rsidP="00945E75">
      <w:pPr>
        <w:numPr>
          <w:ilvl w:val="0"/>
          <w:numId w:val="12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высказывать</w:t>
      </w:r>
      <w:r w:rsidRPr="00945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своё предположение (версию) на основе работы с иллюстрацией, учить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работать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предложенному учителем плану.</w:t>
      </w:r>
    </w:p>
    <w:p w:rsidR="002D5CF2" w:rsidRPr="00945E75" w:rsidRDefault="002D5CF2" w:rsidP="00945E75">
      <w:pPr>
        <w:numPr>
          <w:ilvl w:val="0"/>
          <w:numId w:val="12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2D5CF2" w:rsidRPr="00945E75" w:rsidRDefault="002D5CF2" w:rsidP="00945E75">
      <w:pPr>
        <w:numPr>
          <w:ilvl w:val="0"/>
          <w:numId w:val="12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Учиться совместно с учителем и другими учениками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давать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эмоциональную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оценку</w:t>
      </w:r>
      <w:r w:rsidRPr="00945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деятельности класса на уроке.</w:t>
      </w:r>
    </w:p>
    <w:p w:rsidR="002D5CF2" w:rsidRPr="00945E75" w:rsidRDefault="002D5CF2" w:rsidP="00945E75">
      <w:pPr>
        <w:numPr>
          <w:ilvl w:val="0"/>
          <w:numId w:val="12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2D5CF2" w:rsidRPr="00945E75" w:rsidRDefault="002D5CF2" w:rsidP="00945E75">
      <w:p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2. Познавательные УУД:</w:t>
      </w:r>
    </w:p>
    <w:p w:rsidR="002D5CF2" w:rsidRPr="00945E75" w:rsidRDefault="002D5CF2" w:rsidP="00945E75">
      <w:pPr>
        <w:numPr>
          <w:ilvl w:val="0"/>
          <w:numId w:val="8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Делать предварительный отбор источников информации: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ориентироваться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учебнике (на развороте, в оглавлении, в словаре).</w:t>
      </w:r>
    </w:p>
    <w:p w:rsidR="002D5CF2" w:rsidRPr="00945E75" w:rsidRDefault="002D5CF2" w:rsidP="00945E75">
      <w:pPr>
        <w:numPr>
          <w:ilvl w:val="0"/>
          <w:numId w:val="8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Добывать новые знания: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находить ответы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вопросы, используя учебник, свой жизненный опыт и информацию, полученную на уроке.</w:t>
      </w:r>
    </w:p>
    <w:p w:rsidR="002D5CF2" w:rsidRPr="00945E75" w:rsidRDefault="002D5CF2" w:rsidP="00945E75">
      <w:pPr>
        <w:numPr>
          <w:ilvl w:val="0"/>
          <w:numId w:val="8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Перерабатывать полученную информацию: 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делать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выводы в результате совместной работы всего класса.</w:t>
      </w:r>
    </w:p>
    <w:p w:rsidR="002D5CF2" w:rsidRPr="00945E75" w:rsidRDefault="002D5CF2" w:rsidP="00945E75">
      <w:pPr>
        <w:numPr>
          <w:ilvl w:val="0"/>
          <w:numId w:val="8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2D5CF2" w:rsidRPr="00945E75" w:rsidRDefault="002D5CF2" w:rsidP="00945E75">
      <w:pPr>
        <w:numPr>
          <w:ilvl w:val="0"/>
          <w:numId w:val="8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2D5CF2" w:rsidRPr="00945E75" w:rsidRDefault="002D5CF2" w:rsidP="00945E75">
      <w:p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3. Коммуникативные УУД</w:t>
      </w:r>
      <w:r w:rsidRPr="00945E75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2D5CF2" w:rsidRPr="00945E75" w:rsidRDefault="002D5CF2" w:rsidP="00945E75">
      <w:pPr>
        <w:numPr>
          <w:ilvl w:val="0"/>
          <w:numId w:val="13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2D5CF2" w:rsidRPr="00945E75" w:rsidRDefault="002D5CF2" w:rsidP="00945E75">
      <w:pPr>
        <w:numPr>
          <w:ilvl w:val="0"/>
          <w:numId w:val="13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Слушать 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понимать</w:t>
      </w: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речь других.</w:t>
      </w:r>
    </w:p>
    <w:p w:rsidR="002D5CF2" w:rsidRPr="00945E75" w:rsidRDefault="002D5CF2" w:rsidP="00945E75">
      <w:pPr>
        <w:numPr>
          <w:ilvl w:val="0"/>
          <w:numId w:val="13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2D5CF2" w:rsidRPr="00945E75" w:rsidRDefault="002D5CF2" w:rsidP="00945E75">
      <w:pPr>
        <w:numPr>
          <w:ilvl w:val="0"/>
          <w:numId w:val="13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2D5CF2" w:rsidRPr="00945E75" w:rsidRDefault="002D5CF2" w:rsidP="00945E75">
      <w:pPr>
        <w:numPr>
          <w:ilvl w:val="0"/>
          <w:numId w:val="13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2D5CF2" w:rsidRPr="00945E75" w:rsidRDefault="002D5CF2" w:rsidP="00945E75">
      <w:pPr>
        <w:numPr>
          <w:ilvl w:val="0"/>
          <w:numId w:val="14"/>
        </w:num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2D5CF2" w:rsidRPr="00945E75" w:rsidRDefault="002D5CF2" w:rsidP="00945E75">
      <w:pPr>
        <w:tabs>
          <w:tab w:val="num" w:pos="0"/>
        </w:tabs>
        <w:spacing w:after="0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Оздоровительные результаты программы внеурочной деятельности:</w:t>
      </w:r>
    </w:p>
    <w:p w:rsidR="002D5CF2" w:rsidRPr="00945E75" w:rsidRDefault="001426DE" w:rsidP="00945E75">
      <w:pPr>
        <w:numPr>
          <w:ilvl w:val="0"/>
          <w:numId w:val="6"/>
        </w:numPr>
        <w:tabs>
          <w:tab w:val="num" w:pos="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2D5CF2" w:rsidRPr="00945E75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2D5CF2" w:rsidRPr="00945E75" w:rsidRDefault="002D5CF2" w:rsidP="00945E75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</w:t>
      </w:r>
      <w:r w:rsidR="002D5CF2" w:rsidRPr="00945E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Прогнозируемые результаты</w:t>
      </w:r>
    </w:p>
    <w:p w:rsidR="002D5CF2" w:rsidRPr="00945E75" w:rsidRDefault="002D5CF2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К концу начальной школы учащиеся научатся: 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правильно ухаживать за полостью рта, органами слуха и зрения;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соблюдать правила посадки при письме, следить за своей осанкой;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оказывать первую медицинскую помощь при порезах, ушибах, ожогах, укусах насекомыми, кровотечении из носа;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 упражнений гимнастики для глаз, позвоночника;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-правильному обращению с животными;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тренировать свою память, внимание, повышать самооценку;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составлять распорядок рабочего дня.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К концу начальной школы учащиеся познакомятся: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с анатомическими особенностями тела человека и правилами личной гигиены;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с правилами здоровыми образа жизни;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с признаками некоторых болезней и причинами их возникновения;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с работой внутренних органов и профилактикой заболеваний;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с комплексом упражнений для снятия усталости и укрепления организма, с психогимнастикой.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>К концу начальной школы учащиеся приобретут навыки: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уважительного отношения к членам классного коллектива, к членам своей семьи и к их мнению;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-работы с научной литературой;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публичных выступлений;</w:t>
      </w:r>
    </w:p>
    <w:p w:rsidR="00202C0F" w:rsidRPr="00945E75" w:rsidRDefault="00202C0F" w:rsidP="00945E75">
      <w:pPr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5E75">
        <w:rPr>
          <w:rFonts w:ascii="Times New Roman" w:eastAsia="Times New Roman" w:hAnsi="Times New Roman"/>
          <w:sz w:val="24"/>
          <w:szCs w:val="24"/>
          <w:lang w:eastAsia="ru-RU"/>
        </w:rPr>
        <w:t>- работы в паре, в группе;</w:t>
      </w:r>
    </w:p>
    <w:p w:rsidR="00202C0F" w:rsidRPr="00945E75" w:rsidRDefault="00202C0F" w:rsidP="00945E75">
      <w:pPr>
        <w:pStyle w:val="2"/>
        <w:spacing w:line="276" w:lineRule="auto"/>
        <w:ind w:left="-284" w:right="0"/>
        <w:rPr>
          <w:rFonts w:eastAsia="Times New Roman" w:cs="Times New Roman"/>
          <w:iCs/>
          <w:lang w:val="ru-RU" w:eastAsia="ar-SA" w:bidi="ar-SA"/>
        </w:rPr>
      </w:pPr>
    </w:p>
    <w:p w:rsidR="001426DE" w:rsidRPr="00945E75" w:rsidRDefault="001426DE" w:rsidP="00945E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E1B82" w:rsidRPr="00945E75" w:rsidRDefault="00EE1B82" w:rsidP="00945E75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945E75">
        <w:rPr>
          <w:rFonts w:ascii="Times New Roman" w:hAnsi="Times New Roman"/>
          <w:b/>
          <w:sz w:val="24"/>
          <w:szCs w:val="24"/>
        </w:rPr>
        <w:t>Литература</w:t>
      </w:r>
    </w:p>
    <w:p w:rsidR="00EE1B82" w:rsidRPr="00945E75" w:rsidRDefault="00EE1B82" w:rsidP="00945E75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lastRenderedPageBreak/>
        <w:t>Антропова, М.В., Кузнецова, Л.М.  Режим дня школьника. М.: изд. Центр «</w:t>
      </w:r>
      <w:proofErr w:type="spellStart"/>
      <w:r w:rsidRPr="00945E75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945E75">
        <w:rPr>
          <w:rFonts w:ascii="Times New Roman" w:hAnsi="Times New Roman"/>
          <w:sz w:val="24"/>
          <w:szCs w:val="24"/>
        </w:rPr>
        <w:t>». 2002.- 205 с.</w:t>
      </w: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Бабкина, Н.В. О психологической службе в условиях учебно-воспитательного комплекса // Начальная школа – 2001 – № 12 – С. 3–6.</w:t>
      </w: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E75">
        <w:rPr>
          <w:rFonts w:ascii="Times New Roman" w:hAnsi="Times New Roman"/>
          <w:sz w:val="24"/>
          <w:szCs w:val="24"/>
        </w:rPr>
        <w:t>Дереклеева</w:t>
      </w:r>
      <w:proofErr w:type="spellEnd"/>
      <w:r w:rsidRPr="00945E75">
        <w:rPr>
          <w:rFonts w:ascii="Times New Roman" w:hAnsi="Times New Roman"/>
          <w:sz w:val="24"/>
          <w:szCs w:val="24"/>
        </w:rPr>
        <w:t>, Н.И. Двигательные игры, тренинги и уроки здоровья: 1-5 классы. – М.: ВАКО, 2007 г. - / Мастерская учителя.</w:t>
      </w: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E75">
        <w:rPr>
          <w:rFonts w:ascii="Times New Roman" w:hAnsi="Times New Roman"/>
          <w:sz w:val="24"/>
          <w:szCs w:val="24"/>
        </w:rPr>
        <w:t>Дереклеева</w:t>
      </w:r>
      <w:proofErr w:type="spellEnd"/>
      <w:r w:rsidRPr="00945E75">
        <w:rPr>
          <w:rFonts w:ascii="Times New Roman" w:hAnsi="Times New Roman"/>
          <w:sz w:val="24"/>
          <w:szCs w:val="24"/>
        </w:rPr>
        <w:t>, Н.И. Справочник классного руководителя: 1-4 классы / Под ред. И.С. Артюховой. – М.: ВАКО, 2007 г., - 167 с. (Педагогика. Психология. Управление.)</w:t>
      </w: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Захаров. А.Н. Как предупредить отклонения в поведении детей. М. 2005. - 85 с.</w:t>
      </w: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 xml:space="preserve">Карасева, Т.В. Современные аспекты реализации </w:t>
      </w:r>
      <w:proofErr w:type="spellStart"/>
      <w:r w:rsidRPr="00945E75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945E75">
        <w:rPr>
          <w:rFonts w:ascii="Times New Roman" w:hAnsi="Times New Roman"/>
          <w:sz w:val="24"/>
          <w:szCs w:val="24"/>
        </w:rPr>
        <w:t xml:space="preserve"> технологий // Начальная школа – 2005. – № 11. – С. 75–78.</w:t>
      </w: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E75">
        <w:rPr>
          <w:rFonts w:ascii="Times New Roman" w:hAnsi="Times New Roman"/>
          <w:sz w:val="24"/>
          <w:szCs w:val="24"/>
        </w:rPr>
        <w:t>Ковалько</w:t>
      </w:r>
      <w:proofErr w:type="spellEnd"/>
      <w:r w:rsidRPr="00945E75">
        <w:rPr>
          <w:rFonts w:ascii="Times New Roman" w:hAnsi="Times New Roman"/>
          <w:sz w:val="24"/>
          <w:szCs w:val="24"/>
        </w:rPr>
        <w:t xml:space="preserve">, В.И. </w:t>
      </w:r>
      <w:proofErr w:type="spellStart"/>
      <w:r w:rsidRPr="00945E75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945E75">
        <w:rPr>
          <w:rFonts w:ascii="Times New Roman" w:hAnsi="Times New Roman"/>
          <w:sz w:val="24"/>
          <w:szCs w:val="24"/>
        </w:rPr>
        <w:t xml:space="preserve"> технологии в начальной школе [Текст]</w:t>
      </w:r>
      <w:proofErr w:type="gramStart"/>
      <w:r w:rsidRPr="00945E7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45E75">
        <w:rPr>
          <w:rFonts w:ascii="Times New Roman" w:hAnsi="Times New Roman"/>
          <w:sz w:val="24"/>
          <w:szCs w:val="24"/>
        </w:rPr>
        <w:t xml:space="preserve"> 1-4 классы / В.И. Ковалько. – М.</w:t>
      </w:r>
      <w:proofErr w:type="gramStart"/>
      <w:r w:rsidRPr="00945E7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45E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E75">
        <w:rPr>
          <w:rFonts w:ascii="Times New Roman" w:hAnsi="Times New Roman"/>
          <w:sz w:val="24"/>
          <w:szCs w:val="24"/>
        </w:rPr>
        <w:t>Вако</w:t>
      </w:r>
      <w:proofErr w:type="spellEnd"/>
      <w:r w:rsidRPr="00945E75">
        <w:rPr>
          <w:rFonts w:ascii="Times New Roman" w:hAnsi="Times New Roman"/>
          <w:sz w:val="24"/>
          <w:szCs w:val="24"/>
        </w:rPr>
        <w:t>, 2004. – 124 c.</w:t>
      </w:r>
    </w:p>
    <w:p w:rsidR="00EE1B82" w:rsidRPr="00945E75" w:rsidRDefault="00EE1B82" w:rsidP="00945E75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E75">
        <w:rPr>
          <w:rFonts w:ascii="Times New Roman" w:hAnsi="Times New Roman"/>
          <w:sz w:val="24"/>
          <w:szCs w:val="24"/>
        </w:rPr>
        <w:t>Ковалько, В.И. Школа физкультминуток (1-11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EE1B82" w:rsidRPr="00945E75" w:rsidRDefault="00EE1B82" w:rsidP="00945E75">
      <w:pPr>
        <w:pStyle w:val="ab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i/>
          <w:sz w:val="24"/>
          <w:szCs w:val="24"/>
        </w:rPr>
        <w:t>УЧЕБНЫЙ ПЛАН</w:t>
      </w: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</w:t>
      </w:r>
      <w:proofErr w:type="spellStart"/>
      <w:r w:rsidRPr="003E63F6">
        <w:rPr>
          <w:rFonts w:ascii="Times New Roman" w:hAnsi="Times New Roman" w:cs="Times New Roman"/>
          <w:b/>
          <w:bCs/>
          <w:i/>
          <w:sz w:val="24"/>
          <w:szCs w:val="24"/>
        </w:rPr>
        <w:t>Здоровейка</w:t>
      </w:r>
      <w:proofErr w:type="spellEnd"/>
      <w:r w:rsidRPr="003E63F6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1 год обучения</w:t>
      </w: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i/>
          <w:sz w:val="24"/>
          <w:szCs w:val="24"/>
        </w:rPr>
        <w:t>«Первые шаги к здоровью»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="00945E75"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содержащими.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sz w:val="24"/>
          <w:szCs w:val="24"/>
        </w:rPr>
        <w:t>Категория слушателей:</w:t>
      </w:r>
      <w:r w:rsidR="00945E75">
        <w:rPr>
          <w:rFonts w:ascii="Times New Roman" w:hAnsi="Times New Roman" w:cs="Times New Roman"/>
          <w:sz w:val="24"/>
          <w:szCs w:val="24"/>
        </w:rPr>
        <w:t xml:space="preserve"> обучающиеся начальных </w:t>
      </w:r>
      <w:r>
        <w:rPr>
          <w:rFonts w:ascii="Times New Roman" w:hAnsi="Times New Roman" w:cs="Times New Roman"/>
          <w:sz w:val="24"/>
          <w:szCs w:val="24"/>
        </w:rPr>
        <w:t>классов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sz w:val="24"/>
          <w:szCs w:val="24"/>
        </w:rPr>
        <w:t>Срок обучения:</w:t>
      </w:r>
      <w:r w:rsidRPr="003E63F6">
        <w:rPr>
          <w:rFonts w:ascii="Times New Roman" w:hAnsi="Times New Roman" w:cs="Times New Roman"/>
          <w:bCs/>
          <w:sz w:val="24"/>
          <w:szCs w:val="24"/>
        </w:rPr>
        <w:t>1 год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sz w:val="24"/>
          <w:szCs w:val="24"/>
        </w:rPr>
        <w:t>Режим занятий</w:t>
      </w:r>
      <w:r w:rsidRPr="003E63F6">
        <w:rPr>
          <w:rFonts w:ascii="Times New Roman" w:hAnsi="Times New Roman" w:cs="Times New Roman"/>
          <w:bCs/>
          <w:sz w:val="24"/>
          <w:szCs w:val="24"/>
        </w:rPr>
        <w:t>: 1 час в неделю, 33 часа в год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5930"/>
        <w:gridCol w:w="1790"/>
        <w:gridCol w:w="1843"/>
      </w:tblGrid>
      <w:tr w:rsidR="00945E75" w:rsidRPr="003E63F6" w:rsidTr="00945E75">
        <w:trPr>
          <w:cantSplit/>
          <w:trHeight w:val="276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945E75" w:rsidRPr="003E63F6" w:rsidTr="00945E75">
        <w:trPr>
          <w:cantSplit/>
          <w:trHeight w:val="276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2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</w:p>
        </w:tc>
      </w:tr>
      <w:tr w:rsidR="00945E75" w:rsidRPr="003E63F6" w:rsidTr="00945E75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Питание и здоровье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</w:tr>
      <w:tr w:rsidR="00945E75" w:rsidRPr="003E63F6" w:rsidTr="00945E75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Викторина </w:t>
            </w:r>
          </w:p>
        </w:tc>
      </w:tr>
      <w:tr w:rsidR="00945E75" w:rsidRPr="003E63F6" w:rsidTr="00945E75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в школе и дома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Игра - викторина</w:t>
            </w:r>
          </w:p>
        </w:tc>
      </w:tr>
      <w:tr w:rsidR="00945E75" w:rsidRPr="003E63F6" w:rsidTr="00945E75">
        <w:trPr>
          <w:trHeight w:val="54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Чтоб забыть про докторов</w:t>
            </w: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</w:t>
            </w:r>
          </w:p>
        </w:tc>
      </w:tr>
      <w:tr w:rsidR="00945E75" w:rsidRPr="003E63F6" w:rsidTr="00945E75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Ролевая игра</w:t>
            </w:r>
          </w:p>
        </w:tc>
      </w:tr>
      <w:tr w:rsidR="00945E75" w:rsidRPr="003E63F6" w:rsidTr="00945E75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Диагностика </w:t>
            </w:r>
          </w:p>
        </w:tc>
      </w:tr>
      <w:tr w:rsidR="00945E75" w:rsidRPr="003E63F6" w:rsidTr="00945E75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3F6">
        <w:rPr>
          <w:rFonts w:ascii="Times New Roman" w:hAnsi="Times New Roman" w:cs="Times New Roman"/>
          <w:b/>
          <w:sz w:val="24"/>
          <w:szCs w:val="24"/>
        </w:rPr>
        <w:t>УЧЕБНО – ТЕМАТИЧЕСКИЙ  ПЛАН</w:t>
      </w: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год</w:t>
      </w: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i/>
          <w:sz w:val="24"/>
          <w:szCs w:val="24"/>
        </w:rPr>
        <w:t>«</w:t>
      </w:r>
      <w:r w:rsidRPr="003E63F6">
        <w:rPr>
          <w:rFonts w:ascii="Times New Roman" w:hAnsi="Times New Roman" w:cs="Times New Roman"/>
          <w:b/>
          <w:i/>
          <w:sz w:val="24"/>
          <w:szCs w:val="24"/>
        </w:rPr>
        <w:t>Первые шаги к здоровью»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b/>
          <w:i/>
          <w:sz w:val="24"/>
          <w:szCs w:val="24"/>
        </w:rPr>
      </w:pPr>
      <w:r w:rsidRPr="003E63F6">
        <w:rPr>
          <w:rFonts w:ascii="Times New Roman" w:hAnsi="Times New Roman" w:cs="Times New Roman"/>
          <w:b/>
          <w:i/>
          <w:sz w:val="24"/>
          <w:szCs w:val="24"/>
        </w:rPr>
        <w:t>Цель: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содержащими.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bCs/>
          <w:sz w:val="24"/>
          <w:szCs w:val="24"/>
        </w:rPr>
      </w:pP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Категория слушателей: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начальных  классов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sz w:val="24"/>
          <w:szCs w:val="24"/>
        </w:rPr>
        <w:t>Срок обучения: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 года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b/>
          <w:bCs/>
          <w:sz w:val="24"/>
          <w:szCs w:val="24"/>
        </w:rPr>
        <w:t>Режим занятий: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</w:t>
      </w:r>
      <w:r w:rsidRPr="003E63F6">
        <w:rPr>
          <w:rFonts w:ascii="Times New Roman" w:hAnsi="Times New Roman" w:cs="Times New Roman"/>
          <w:bCs/>
          <w:sz w:val="24"/>
          <w:szCs w:val="24"/>
        </w:rPr>
        <w:t>1 час в неделю(33 часа)</w:t>
      </w:r>
    </w:p>
    <w:tbl>
      <w:tblPr>
        <w:tblW w:w="101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6690"/>
        <w:gridCol w:w="900"/>
        <w:gridCol w:w="1573"/>
      </w:tblGrid>
      <w:tr w:rsidR="00945E75" w:rsidRPr="003E63F6" w:rsidTr="00945E75">
        <w:trPr>
          <w:cantSplit/>
          <w:trHeight w:val="276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945E75" w:rsidRPr="003E63F6" w:rsidTr="00945E75">
        <w:trPr>
          <w:cantSplit/>
          <w:trHeight w:val="276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0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2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Дорога к доброму здоровью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9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Здоровье в порядке- спасибо зарядке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61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Кукольный спектакль 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К. Чуковский «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61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чистоты «К нам приехал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</w:p>
        </w:tc>
      </w:tr>
      <w:tr w:rsidR="00945E75" w:rsidRPr="003E63F6" w:rsidTr="00945E75">
        <w:trPr>
          <w:trHeight w:val="53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Витаминная тарелка на каждый день. Конкурс рисунков «Витамины наши друзья и помощники»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64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Культура питания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Приглашаем к чаю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64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Ю.Тувим</w:t>
            </w:r>
            <w:proofErr w:type="spellEnd"/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«Овощи» (кукольный театр умеем ли мы правильно питаться)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3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Как и чем мы питаемся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64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Красный, жёлтый, зелёный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</w:tr>
      <w:tr w:rsidR="00945E75" w:rsidRPr="003E63F6" w:rsidTr="00945E75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33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Соблюдаем мы режим , быть здоровыми хотим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39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Полезные и вредные продукты.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39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Кукольный театр Стихотворение «Ручеёк»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39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Экскурсия «Сезонные изменения и как их принимает человек»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39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Как обезопасить свою жизнь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39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«Мы болезнь победим быть здоровыми хотим»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39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В здоровом теле здоровый дух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</w:t>
            </w:r>
            <w:proofErr w:type="spellEnd"/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</w:tc>
      </w:tr>
      <w:tr w:rsidR="00945E75" w:rsidRPr="003E63F6" w:rsidTr="00945E75">
        <w:trPr>
          <w:trHeight w:val="5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5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Мой внешний вид –залог здоровья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5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Зрение – это сила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5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Осанка – это красиво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5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Весёлые переменки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5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Здоровье и домашние задания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52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Мы весёлые ребята, быть здоровыми хотим , все болезни победим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Игра- викторина</w:t>
            </w:r>
          </w:p>
        </w:tc>
      </w:tr>
      <w:tr w:rsidR="00945E75" w:rsidRPr="003E63F6" w:rsidTr="00945E75">
        <w:trPr>
          <w:trHeight w:val="44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3E63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4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“Хочу остаться здоровым”.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4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Вкусные и полезные вкусности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4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«Как хорошо      здоровым быть»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rPr>
          <w:trHeight w:val="44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«Как сохранять и укреплять свое здоровье»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Моё настроение Передай улыбку по кругу.  Выставка рисунков «Моё настроение»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вежливос</w:t>
            </w:r>
            <w:proofErr w:type="spellEnd"/>
          </w:p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и полезные привычки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“Я б в спасатели пошел”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Ролевая игра</w:t>
            </w: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Опасности летом (просмотр видео фильма)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Первая доврачебная помощь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и полезные растения.</w:t>
            </w: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Кукольный театр: Русская народная сказка «Репка»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Чему мы научились за год.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945E75" w:rsidRPr="003E63F6" w:rsidTr="00945E7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75" w:rsidRPr="003E63F6" w:rsidRDefault="00945E75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6DE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УЧЕБНЫЙ ПЛАН</w:t>
      </w:r>
    </w:p>
    <w:p w:rsidR="001426DE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</w:t>
      </w:r>
      <w:proofErr w:type="spellStart"/>
      <w:r w:rsidRPr="00C63818">
        <w:rPr>
          <w:rFonts w:ascii="Times New Roman" w:hAnsi="Times New Roman" w:cs="Times New Roman"/>
          <w:b/>
          <w:bCs/>
          <w:i/>
          <w:sz w:val="24"/>
          <w:szCs w:val="24"/>
        </w:rPr>
        <w:t>Здоровейка</w:t>
      </w:r>
      <w:proofErr w:type="spellEnd"/>
      <w:r w:rsidRPr="00C63818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2 год</w:t>
      </w: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«Если хочешь быть здоров»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pacing w:val="-10"/>
          <w:sz w:val="24"/>
          <w:szCs w:val="24"/>
        </w:rPr>
        <w:t>культура питания и этикет, понятие об иммунитете, закаливающие процедуры, ознакомление с лекарственными и ядовитыми растениями нашего края.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Категория слушателей: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начальных классов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Срок обучения: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Режим занятий</w:t>
      </w:r>
      <w:r w:rsidRPr="003E63F6">
        <w:rPr>
          <w:rFonts w:ascii="Times New Roman" w:hAnsi="Times New Roman" w:cs="Times New Roman"/>
          <w:bCs/>
          <w:sz w:val="24"/>
          <w:szCs w:val="24"/>
        </w:rPr>
        <w:t>: 1 час в неделю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bCs/>
          <w:sz w:val="24"/>
          <w:szCs w:val="24"/>
        </w:rPr>
        <w:t>(34 часа)</w:t>
      </w:r>
    </w:p>
    <w:tbl>
      <w:tblPr>
        <w:tblW w:w="10451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6213"/>
        <w:gridCol w:w="1506"/>
        <w:gridCol w:w="1985"/>
      </w:tblGrid>
      <w:tr w:rsidR="00F6192F" w:rsidRPr="003E63F6" w:rsidTr="00F6192F">
        <w:trPr>
          <w:cantSplit/>
          <w:trHeight w:val="276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F6192F" w:rsidRPr="003E63F6" w:rsidTr="00F6192F">
        <w:trPr>
          <w:cantSplit/>
          <w:trHeight w:val="276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2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Питание и здоровье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За круглым столом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в школе и дома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rPr>
          <w:trHeight w:val="54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«Разговор о правильном питании» городской </w:t>
            </w:r>
            <w:proofErr w:type="spellStart"/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кокурс</w:t>
            </w:r>
            <w:proofErr w:type="spellEnd"/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Школьная научно – практическая конференция</w:t>
            </w: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VII</w:t>
            </w: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Диагностика </w:t>
            </w: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C63818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2 год обучения</w:t>
      </w:r>
    </w:p>
    <w:p w:rsidR="001426DE" w:rsidRPr="003E63F6" w:rsidRDefault="001426DE" w:rsidP="001426DE">
      <w:pPr>
        <w:pStyle w:val="ab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«Если хочешь быть здоров»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</w:t>
      </w:r>
      <w:r w:rsidRPr="003E63F6">
        <w:rPr>
          <w:rFonts w:ascii="Times New Roman" w:hAnsi="Times New Roman" w:cs="Times New Roman"/>
          <w:spacing w:val="-10"/>
          <w:sz w:val="24"/>
          <w:szCs w:val="24"/>
        </w:rPr>
        <w:t>культура питания и этикет, понятие об иммунитете, закаливающие процедуры, ознакомление с лекарственными и ядовитыми растениями нашего края.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Категория слушателей:</w:t>
      </w: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начальных </w:t>
      </w:r>
      <w:r w:rsidRPr="003E63F6">
        <w:rPr>
          <w:rFonts w:ascii="Times New Roman" w:hAnsi="Times New Roman" w:cs="Times New Roman"/>
          <w:sz w:val="24"/>
          <w:szCs w:val="24"/>
        </w:rPr>
        <w:t xml:space="preserve"> классов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Срок обучения</w:t>
      </w:r>
      <w:r w:rsidRPr="003E63F6">
        <w:rPr>
          <w:rFonts w:ascii="Times New Roman" w:hAnsi="Times New Roman" w:cs="Times New Roman"/>
          <w:bCs/>
          <w:sz w:val="24"/>
          <w:szCs w:val="24"/>
        </w:rPr>
        <w:t>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Режим занятий: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</w:t>
      </w:r>
      <w:r w:rsidRPr="003E63F6">
        <w:rPr>
          <w:rFonts w:ascii="Times New Roman" w:hAnsi="Times New Roman" w:cs="Times New Roman"/>
          <w:bCs/>
          <w:sz w:val="24"/>
          <w:szCs w:val="24"/>
        </w:rPr>
        <w:t>1 час в неделю (34часа)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8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548"/>
        <w:gridCol w:w="900"/>
        <w:gridCol w:w="1715"/>
      </w:tblGrid>
      <w:tr w:rsidR="00F6192F" w:rsidRPr="003E63F6" w:rsidTr="00F6192F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F6192F" w:rsidRPr="003E63F6" w:rsidTr="00F6192F">
        <w:trPr>
          <w:cantSplit/>
          <w:trHeight w:val="27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Что мы знаем о ЗОЖ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По стране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Здоровейке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хозяин своего здоровья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– залог здоровья Меню из трех блюд на всю жизнь.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Культура питания. Этикет.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Спектакль «Я выбираю кашу»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«Что даёт нам море»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Светофор здорового питания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</w:tr>
      <w:tr w:rsidR="00F6192F" w:rsidRPr="003E63F6" w:rsidTr="00F6192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Сон и его значение для здоровья человека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Закаливание в домашних условиях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«Будьте здоровы»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iCs/>
                <w:sz w:val="24"/>
                <w:szCs w:val="24"/>
              </w:rPr>
              <w:t>Иммунитет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Беседа “Как сохранять и укреплять свое здоровье”.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Спорт в жизни ребёнка.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Слагаемые здоровья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за круглым столом</w:t>
            </w: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и мои одноклассники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Почему устают глаза?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Гигиена позвоночника. Сколиоз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Шалости и травмы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«Я сажусь за уроки» Переутомление и утомление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Умники и умницы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С. Преображенский «Огородники»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Как защитить себя от болезни.(Выставка рисунков)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</w:t>
            </w: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«Самый здоровый класс»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«Разговор о правильном питании» Вкусные и полезные вкусности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городской конкурс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Мир эмоций и чувств.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«Веснянка»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 мире интересного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Научно- практическая конференция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опасность.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Чем и как можно отравиться.  Кукольный спектакль А.Колобова «Красивые грибы»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Первая помощь при отравлении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Наши успехи и достижения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E1B82" w:rsidRDefault="00EE1B82" w:rsidP="001426DE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1426DE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C63818">
        <w:rPr>
          <w:rFonts w:ascii="Times New Roman" w:hAnsi="Times New Roman" w:cs="Times New Roman"/>
          <w:b/>
          <w:bCs/>
          <w:sz w:val="24"/>
          <w:szCs w:val="24"/>
        </w:rPr>
        <w:t>Здоровейка</w:t>
      </w:r>
      <w:proofErr w:type="spellEnd"/>
      <w:r w:rsidRPr="00C6381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год обучения</w:t>
      </w: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«По дорожкам здоровья»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интеллектуальные способности, личная гигиена и здоровье, понятие о микробах, вредные привычки и их профилактика, применении лекарственных растений в профилактических целях. 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Категория слушателей: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начальных </w:t>
      </w:r>
      <w:r w:rsidRPr="003E63F6">
        <w:rPr>
          <w:rFonts w:ascii="Times New Roman" w:hAnsi="Times New Roman" w:cs="Times New Roman"/>
          <w:sz w:val="24"/>
          <w:szCs w:val="24"/>
        </w:rPr>
        <w:t>классов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(34 часа).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Срок обучения</w:t>
      </w:r>
      <w:r w:rsidRPr="003E63F6">
        <w:rPr>
          <w:rFonts w:ascii="Times New Roman" w:hAnsi="Times New Roman" w:cs="Times New Roman"/>
          <w:bCs/>
          <w:sz w:val="24"/>
          <w:szCs w:val="24"/>
        </w:rPr>
        <w:t>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Режим занятий:</w:t>
      </w:r>
      <w:r w:rsidRPr="003E63F6">
        <w:rPr>
          <w:rFonts w:ascii="Times New Roman" w:hAnsi="Times New Roman" w:cs="Times New Roman"/>
          <w:bCs/>
          <w:sz w:val="24"/>
          <w:szCs w:val="24"/>
        </w:rPr>
        <w:t xml:space="preserve"> 1 час в неделю</w:t>
      </w:r>
    </w:p>
    <w:tbl>
      <w:tblPr>
        <w:tblW w:w="10410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6922"/>
        <w:gridCol w:w="996"/>
        <w:gridCol w:w="1745"/>
      </w:tblGrid>
      <w:tr w:rsidR="00F6192F" w:rsidRPr="003E63F6" w:rsidTr="00F6192F">
        <w:trPr>
          <w:cantSplit/>
          <w:trHeight w:val="276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F6192F" w:rsidRPr="003E63F6" w:rsidTr="00F6192F">
        <w:trPr>
          <w:cantSplit/>
          <w:trHeight w:val="276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2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Питание и здоровье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III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в школе и дома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4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Соревнование </w:t>
            </w: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Диагностика </w:t>
            </w: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УЧЕБНО – ТЕМАТИЧЕСКИЙ  ПЛАН</w:t>
      </w: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C63818">
        <w:rPr>
          <w:rFonts w:ascii="Times New Roman" w:hAnsi="Times New Roman" w:cs="Times New Roman"/>
          <w:b/>
          <w:bCs/>
          <w:sz w:val="24"/>
          <w:szCs w:val="24"/>
        </w:rPr>
        <w:t>Здоровейка</w:t>
      </w:r>
      <w:proofErr w:type="spellEnd"/>
      <w:r w:rsidRPr="00C6381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год обучения</w:t>
      </w:r>
    </w:p>
    <w:p w:rsidR="001426DE" w:rsidRPr="00C63818" w:rsidRDefault="001426DE" w:rsidP="001426DE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«По дорожкам здоровья»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интеллектуальные способности, личная гигиена и здоровье, понятие о микробах, вредные привычки и их профилактика, применении лекарственных растений в профилактических целях. 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Категория слушателей:</w:t>
      </w: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начальных </w:t>
      </w:r>
      <w:r w:rsidRPr="003E63F6">
        <w:rPr>
          <w:rFonts w:ascii="Times New Roman" w:hAnsi="Times New Roman" w:cs="Times New Roman"/>
          <w:sz w:val="24"/>
          <w:szCs w:val="24"/>
        </w:rPr>
        <w:t>классов(34 часа)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Срок обучения: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Режим занятий: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bCs/>
          <w:sz w:val="24"/>
          <w:szCs w:val="24"/>
        </w:rPr>
        <w:t>1 час в неделю</w:t>
      </w:r>
    </w:p>
    <w:p w:rsidR="001426DE" w:rsidRPr="003E63F6" w:rsidRDefault="001426DE" w:rsidP="001426DE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8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264"/>
        <w:gridCol w:w="900"/>
        <w:gridCol w:w="1998"/>
      </w:tblGrid>
      <w:tr w:rsidR="00F6192F" w:rsidRPr="003E63F6" w:rsidTr="00F6192F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F6192F" w:rsidRPr="003E63F6" w:rsidTr="00F6192F">
        <w:trPr>
          <w:cantSplit/>
          <w:trHeight w:val="27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жизни, что это?»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Личная гигиена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«Остров здоровья»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F6192F" w:rsidRPr="003E63F6" w:rsidTr="00F6192F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Игра «Смак»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–залог физического и психологического здоровья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Вредные микробы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Что такое здоровая пища и как её приготовить</w:t>
            </w:r>
            <w:r w:rsidRPr="003E63F6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«Чудесный сундучок»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Труд и здоровье</w:t>
            </w:r>
          </w:p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Наш мозг и его волшебные действия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«Хочу остаться здоровым»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1426D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Солнце, воздух и вода наши лучшие друзья.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1426DE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426DE" w:rsidRDefault="001426DE" w:rsidP="001426DE">
      <w:pPr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264"/>
        <w:gridCol w:w="900"/>
        <w:gridCol w:w="1935"/>
      </w:tblGrid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Беседа “Как сохранять и укреплять свое здоровье”.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Экскурсия «Природа – источник здоровья»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«Моё здоровье в моих руках»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F6192F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Мой внешний вид –залог здоровья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Доброречие</w:t>
            </w:r>
            <w:proofErr w:type="spellEnd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Спектакль С.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Преображнский</w:t>
            </w:r>
            <w:proofErr w:type="spellEnd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Капризка</w:t>
            </w:r>
            <w:proofErr w:type="spellEnd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«Бесценный дар- зрение».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Гигиена правильной осанки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«Спасатели , вперёд!»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виктории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Шарль Перро «Красная шапочка»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Движение это жизнь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«Дальше, быстрее, выше»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о правильном питании» Вкусные и полезные вкусности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Мир моих увлечений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профилактика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Добро лучше</w:t>
            </w:r>
            <w:proofErr w:type="gram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чем зло, зависть, жадность.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Кукольный спектакль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рыбаке и рыбке»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 мире интересного.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Научно –практическая конференция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опасность.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Лесная аптека на службе человека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Игра «Не зная броду, не суйся в воду»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Чему мы научились и чего достигли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B82" w:rsidRPr="00C63818" w:rsidRDefault="00EE1B82" w:rsidP="00EE1B82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EE1B82" w:rsidRDefault="00EE1B82" w:rsidP="00EE1B82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C63818">
        <w:rPr>
          <w:rFonts w:ascii="Times New Roman" w:hAnsi="Times New Roman" w:cs="Times New Roman"/>
          <w:b/>
          <w:bCs/>
          <w:sz w:val="24"/>
          <w:szCs w:val="24"/>
        </w:rPr>
        <w:t>Здоровейка</w:t>
      </w:r>
      <w:proofErr w:type="spellEnd"/>
      <w:r w:rsidRPr="00C6381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E1B82" w:rsidRPr="00C63818" w:rsidRDefault="00EE1B82" w:rsidP="00EE1B82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год обучения</w:t>
      </w:r>
    </w:p>
    <w:p w:rsidR="00EE1B82" w:rsidRPr="00C63818" w:rsidRDefault="00EE1B82" w:rsidP="00EE1B82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«Я, ты, он, она - мы здоровая семья»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формирование чувства ответственности за свое здоровье, мода и гигиена школьной одежды, профилактика вредных привычек, культура эмоций и чувств. 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Категория слушателей</w:t>
      </w:r>
      <w:r w:rsidRPr="003E63F6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Срок обучения</w:t>
      </w:r>
      <w:r w:rsidRPr="003E63F6">
        <w:rPr>
          <w:rFonts w:ascii="Times New Roman" w:hAnsi="Times New Roman" w:cs="Times New Roman"/>
          <w:bCs/>
          <w:sz w:val="24"/>
          <w:szCs w:val="24"/>
        </w:rPr>
        <w:t>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1год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Режим занятий: 1</w:t>
      </w:r>
      <w:r w:rsidRPr="003E63F6">
        <w:rPr>
          <w:rFonts w:ascii="Times New Roman" w:hAnsi="Times New Roman" w:cs="Times New Roman"/>
          <w:bCs/>
          <w:sz w:val="24"/>
          <w:szCs w:val="24"/>
        </w:rPr>
        <w:t xml:space="preserve"> час в неделю</w:t>
      </w:r>
    </w:p>
    <w:tbl>
      <w:tblPr>
        <w:tblW w:w="10025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6071"/>
        <w:gridCol w:w="996"/>
        <w:gridCol w:w="2211"/>
      </w:tblGrid>
      <w:tr w:rsidR="00F6192F" w:rsidRPr="003E63F6" w:rsidTr="00F6192F">
        <w:trPr>
          <w:cantSplit/>
          <w:trHeight w:val="276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F6192F" w:rsidRPr="003E63F6" w:rsidTr="00F6192F">
        <w:trPr>
          <w:cantSplit/>
          <w:trHeight w:val="276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2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Питание и здоровье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Викторина </w:t>
            </w:r>
          </w:p>
        </w:tc>
      </w:tr>
      <w:tr w:rsidR="00F6192F" w:rsidRPr="003E63F6" w:rsidTr="00F6192F">
        <w:trPr>
          <w:trHeight w:val="60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в школе и дома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Игра- викторина</w:t>
            </w:r>
          </w:p>
        </w:tc>
      </w:tr>
      <w:tr w:rsidR="00F6192F" w:rsidRPr="003E63F6" w:rsidTr="00F6192F">
        <w:trPr>
          <w:trHeight w:val="54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«Разговор о правильном питании» </w:t>
            </w: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C63818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Научно- практическая конференция</w:t>
            </w: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Диагностика Книга здоровья </w:t>
            </w:r>
          </w:p>
        </w:tc>
      </w:tr>
      <w:tr w:rsidR="00F6192F" w:rsidRPr="003E63F6" w:rsidTr="00F6192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E1B82" w:rsidRPr="00C63818" w:rsidRDefault="00EE1B82" w:rsidP="00EE1B82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УЧЕБНО – ТЕМАТИЧЕСКИЙ  ПЛАН</w:t>
      </w:r>
    </w:p>
    <w:p w:rsidR="00EE1B82" w:rsidRPr="00C63818" w:rsidRDefault="00EE1B82" w:rsidP="00EE1B82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C63818">
        <w:rPr>
          <w:rFonts w:ascii="Times New Roman" w:hAnsi="Times New Roman" w:cs="Times New Roman"/>
          <w:b/>
          <w:bCs/>
          <w:sz w:val="24"/>
          <w:szCs w:val="24"/>
        </w:rPr>
        <w:t>Здоровейка</w:t>
      </w:r>
      <w:proofErr w:type="spellEnd"/>
      <w:r w:rsidRPr="00C6381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E1B82" w:rsidRPr="00C63818" w:rsidRDefault="00EE1B82" w:rsidP="00EE1B82">
      <w:pPr>
        <w:pStyle w:val="ab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год обучения</w:t>
      </w:r>
    </w:p>
    <w:p w:rsidR="00EE1B82" w:rsidRPr="00C63818" w:rsidRDefault="00EE1B82" w:rsidP="00EE1B82">
      <w:pPr>
        <w:pStyle w:val="ab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>«Я, ты, он, она - мы здоровая семья»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E63F6">
        <w:rPr>
          <w:rFonts w:ascii="Times New Roman" w:hAnsi="Times New Roman" w:cs="Times New Roman"/>
          <w:sz w:val="24"/>
          <w:szCs w:val="24"/>
        </w:rPr>
        <w:t xml:space="preserve"> формирование чувства ответственности за свое здоровье, мода и гигиена школьной одежды, профилактика вредных привычек, культура эмоций и чувств. 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Категория слушателей:</w:t>
      </w:r>
      <w:r w:rsidRPr="00C638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>
        <w:rPr>
          <w:rFonts w:ascii="Times New Roman" w:hAnsi="Times New Roman" w:cs="Times New Roman"/>
          <w:sz w:val="24"/>
          <w:szCs w:val="24"/>
        </w:rPr>
        <w:t>начальных</w:t>
      </w:r>
      <w:r w:rsidRPr="003E63F6">
        <w:rPr>
          <w:rFonts w:ascii="Times New Roman" w:hAnsi="Times New Roman" w:cs="Times New Roman"/>
          <w:sz w:val="24"/>
          <w:szCs w:val="24"/>
        </w:rPr>
        <w:t xml:space="preserve"> классов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Срок обучения</w:t>
      </w:r>
      <w:r w:rsidRPr="003E63F6">
        <w:rPr>
          <w:rFonts w:ascii="Times New Roman" w:hAnsi="Times New Roman" w:cs="Times New Roman"/>
          <w:bCs/>
          <w:sz w:val="24"/>
          <w:szCs w:val="24"/>
        </w:rPr>
        <w:t>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Режим занятий: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1 час </w:t>
      </w:r>
      <w:r w:rsidRPr="003E63F6">
        <w:rPr>
          <w:rFonts w:ascii="Times New Roman" w:hAnsi="Times New Roman" w:cs="Times New Roman"/>
          <w:bCs/>
          <w:sz w:val="24"/>
          <w:szCs w:val="24"/>
        </w:rPr>
        <w:t>в неделю</w:t>
      </w:r>
    </w:p>
    <w:p w:rsidR="00EE1B82" w:rsidRPr="003E63F6" w:rsidRDefault="00EE1B82" w:rsidP="00EE1B82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697"/>
        <w:gridCol w:w="900"/>
        <w:gridCol w:w="2644"/>
      </w:tblGrid>
      <w:tr w:rsidR="00F6192F" w:rsidRPr="003E63F6" w:rsidTr="00F6192F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F6192F" w:rsidRPr="003E63F6" w:rsidTr="00F6192F">
        <w:trPr>
          <w:cantSplit/>
          <w:trHeight w:val="27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«Здоровье и здоровый образ жизни»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E3687F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активность и здоровье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познать себя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круглым столом</w:t>
            </w:r>
          </w:p>
        </w:tc>
      </w:tr>
      <w:tr w:rsidR="00F6192F" w:rsidRPr="003E63F6" w:rsidTr="00F6192F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Питание необходимое условие для жизни человека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Здоровая пища для всей семьи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Как питались в стародавние времена  и питание нашего времени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Секреты здорового питания. Рацион питания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«Богатырская силушка»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</w:tc>
      </w:tr>
      <w:tr w:rsidR="00F6192F" w:rsidRPr="003E63F6" w:rsidTr="00F6192F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Домашняя аптечка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«Мы за здоровый образ жизни»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Марафон «Сколько стоит твоё здоровье»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 xml:space="preserve">«Береги зрение с </w:t>
            </w:r>
            <w:proofErr w:type="spellStart"/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молоду</w:t>
            </w:r>
            <w:proofErr w:type="spellEnd"/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Как избежать искривления позвоночника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Отдых для здоровья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Умеем ли мы отвечать за своё здоровье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</w:t>
            </w:r>
            <w:proofErr w:type="spellEnd"/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«Мы здоровьем дорожим – соблюдая свой режим»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«Класс не улица ребята</w:t>
            </w:r>
          </w:p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И запомнить это надо!»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Кукольный спектакль</w:t>
            </w:r>
          </w:p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 xml:space="preserve"> «Спеши делать добро»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Что такое дружба? Как дружить в школе?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Мода и школьные будни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5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Делу время , потехе час.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Игра - викторина</w:t>
            </w: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4B69E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Чтоб болезней не бояться, надо спортом заниматься</w:t>
            </w:r>
            <w:r w:rsidRPr="004B69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«За здоровый образ жизни</w:t>
            </w:r>
            <w:proofErr w:type="gramStart"/>
            <w:r w:rsidRPr="004B69EB">
              <w:rPr>
                <w:rFonts w:ascii="Times New Roman" w:hAnsi="Times New Roman" w:cs="Times New Roman"/>
                <w:sz w:val="24"/>
                <w:szCs w:val="24"/>
              </w:rPr>
              <w:t>»С</w:t>
            </w:r>
            <w:proofErr w:type="gramEnd"/>
            <w:r w:rsidRPr="004B69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Кукольный спектакль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Преображенский «Огородники»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rPr>
          <w:trHeight w:val="4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о правильном питании» Вкусные и полезные вкусности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Размышление о жизненном опыте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профилактика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Школа и моё настроение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 мире интересного.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Научно –практическая конференция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4B69EB" w:rsidRDefault="00F6192F" w:rsidP="00945E75">
            <w:pPr>
              <w:pStyle w:val="ab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9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опасность.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Игра «Мой горизонт»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Гордо реет флаг здоровья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меете ли вы вести здоровый образ жизни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Книга здоровья</w:t>
            </w:r>
          </w:p>
        </w:tc>
      </w:tr>
      <w:tr w:rsidR="00F6192F" w:rsidRPr="003E63F6" w:rsidTr="00F619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c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2F" w:rsidRPr="003E63F6" w:rsidRDefault="00F6192F" w:rsidP="00945E75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B82" w:rsidRPr="003E63F6" w:rsidRDefault="00EE1B82" w:rsidP="00F6192F">
      <w:pPr>
        <w:pStyle w:val="ab"/>
        <w:rPr>
          <w:rFonts w:ascii="Times New Roman" w:hAnsi="Times New Roman" w:cs="Times New Roman"/>
          <w:sz w:val="24"/>
          <w:szCs w:val="24"/>
        </w:rPr>
      </w:pPr>
    </w:p>
    <w:sectPr w:rsidR="00EE1B82" w:rsidRPr="003E63F6" w:rsidSect="00945E75">
      <w:pgSz w:w="11906" w:h="16838"/>
      <w:pgMar w:top="851" w:right="850" w:bottom="709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>
    <w:nsid w:val="00000005"/>
    <w:multiLevelType w:val="singleLevel"/>
    <w:tmpl w:val="00000005"/>
    <w:name w:val="WW8Num11"/>
    <w:lvl w:ilvl="0">
      <w:start w:val="1"/>
      <w:numFmt w:val="bullet"/>
      <w:lvlText w:val=""/>
      <w:lvlJc w:val="left"/>
      <w:pPr>
        <w:tabs>
          <w:tab w:val="num" w:pos="-1135"/>
        </w:tabs>
        <w:ind w:left="360" w:hanging="360"/>
      </w:pPr>
      <w:rPr>
        <w:rFonts w:ascii="Wingdings" w:hAnsi="Wingdings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5">
    <w:nsid w:val="041C60AD"/>
    <w:multiLevelType w:val="multilevel"/>
    <w:tmpl w:val="6B564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31009A"/>
    <w:multiLevelType w:val="hybridMultilevel"/>
    <w:tmpl w:val="A48C1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6C43C77"/>
    <w:multiLevelType w:val="hybridMultilevel"/>
    <w:tmpl w:val="D0FA98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9304519"/>
    <w:multiLevelType w:val="hybridMultilevel"/>
    <w:tmpl w:val="DB1AFD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>
    <w:nsid w:val="527B1213"/>
    <w:multiLevelType w:val="hybridMultilevel"/>
    <w:tmpl w:val="1F44D2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2D7F8A"/>
    <w:multiLevelType w:val="multilevel"/>
    <w:tmpl w:val="2CDEC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10"/>
  </w:num>
  <w:num w:numId="10">
    <w:abstractNumId w:val="15"/>
  </w:num>
  <w:num w:numId="11">
    <w:abstractNumId w:val="16"/>
  </w:num>
  <w:num w:numId="12">
    <w:abstractNumId w:val="12"/>
  </w:num>
  <w:num w:numId="13">
    <w:abstractNumId w:val="9"/>
  </w:num>
  <w:num w:numId="14">
    <w:abstractNumId w:val="14"/>
  </w:num>
  <w:num w:numId="15">
    <w:abstractNumId w:val="1"/>
  </w:num>
  <w:num w:numId="16">
    <w:abstractNumId w:val="2"/>
  </w:num>
  <w:num w:numId="17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16F"/>
    <w:rsid w:val="00077BD5"/>
    <w:rsid w:val="0009120D"/>
    <w:rsid w:val="000F4628"/>
    <w:rsid w:val="0010150F"/>
    <w:rsid w:val="001426DE"/>
    <w:rsid w:val="001A2B87"/>
    <w:rsid w:val="001A3265"/>
    <w:rsid w:val="001B24AA"/>
    <w:rsid w:val="00202C0F"/>
    <w:rsid w:val="002D5CF2"/>
    <w:rsid w:val="003452D6"/>
    <w:rsid w:val="00542415"/>
    <w:rsid w:val="005655E1"/>
    <w:rsid w:val="00566061"/>
    <w:rsid w:val="005B7000"/>
    <w:rsid w:val="005C75CE"/>
    <w:rsid w:val="008218EB"/>
    <w:rsid w:val="008F052A"/>
    <w:rsid w:val="00945E75"/>
    <w:rsid w:val="00950306"/>
    <w:rsid w:val="009E1287"/>
    <w:rsid w:val="00A57EF4"/>
    <w:rsid w:val="00A9711C"/>
    <w:rsid w:val="00AD61C4"/>
    <w:rsid w:val="00B8116F"/>
    <w:rsid w:val="00CA70A4"/>
    <w:rsid w:val="00DE3779"/>
    <w:rsid w:val="00E27A9A"/>
    <w:rsid w:val="00E3687F"/>
    <w:rsid w:val="00EE1B82"/>
    <w:rsid w:val="00F6192F"/>
    <w:rsid w:val="00F7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1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B8116F"/>
    <w:pPr>
      <w:widowControl w:val="0"/>
      <w:suppressAutoHyphens/>
      <w:spacing w:after="0" w:line="100" w:lineRule="atLeast"/>
      <w:ind w:right="-8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3">
    <w:name w:val="Body Text Indent"/>
    <w:basedOn w:val="a"/>
    <w:link w:val="a4"/>
    <w:rsid w:val="00B8116F"/>
    <w:pPr>
      <w:spacing w:after="0" w:line="240" w:lineRule="auto"/>
      <w:ind w:firstLine="18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811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Strong"/>
    <w:basedOn w:val="a0"/>
    <w:qFormat/>
    <w:rsid w:val="00542415"/>
    <w:rPr>
      <w:b/>
      <w:bCs/>
    </w:rPr>
  </w:style>
  <w:style w:type="paragraph" w:styleId="a6">
    <w:name w:val="Normal (Web)"/>
    <w:basedOn w:val="a"/>
    <w:rsid w:val="00AD61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D61C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D61C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AD6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D61C4"/>
    <w:rPr>
      <w:color w:val="0000FF"/>
      <w:u w:val="single"/>
    </w:rPr>
  </w:style>
  <w:style w:type="paragraph" w:styleId="ab">
    <w:name w:val="No Spacing"/>
    <w:uiPriority w:val="1"/>
    <w:qFormat/>
    <w:rsid w:val="001426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c">
    <w:name w:val="endnote reference"/>
    <w:semiHidden/>
    <w:rsid w:val="001426DE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945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5E75"/>
    <w:rPr>
      <w:rFonts w:ascii="Segoe UI" w:eastAsia="Calibr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0F46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16</Pages>
  <Words>4010</Words>
  <Characters>22857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Валера</cp:lastModifiedBy>
  <cp:revision>20</cp:revision>
  <cp:lastPrinted>2018-09-12T16:40:00Z</cp:lastPrinted>
  <dcterms:created xsi:type="dcterms:W3CDTF">2016-09-13T05:43:00Z</dcterms:created>
  <dcterms:modified xsi:type="dcterms:W3CDTF">2021-12-29T07:46:00Z</dcterms:modified>
</cp:coreProperties>
</file>